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E7BB2E" w14:textId="77777777" w:rsidR="00665353" w:rsidRPr="00665353" w:rsidRDefault="00665353" w:rsidP="00665353">
      <w:pPr>
        <w:jc w:val="center"/>
        <w:rPr>
          <w:rFonts w:ascii="Sylfaen" w:hAnsi="Sylfaen" w:cs="Sylfaen"/>
          <w:b/>
          <w:bCs/>
          <w:sz w:val="18"/>
          <w:szCs w:val="18"/>
          <w:lang w:val="ka-GE"/>
        </w:rPr>
      </w:pPr>
      <w:r w:rsidRPr="00665353">
        <w:rPr>
          <w:rFonts w:ascii="Sylfaen" w:hAnsi="Sylfaen" w:cs="Sylfaen"/>
          <w:b/>
          <w:bCs/>
          <w:sz w:val="18"/>
          <w:szCs w:val="18"/>
          <w:lang w:val="ka-GE"/>
        </w:rPr>
        <w:t>კონკურსი ქ. თბილისის სხვადასხვა ქუჩების რეაბილიტაციის პროექტირების მომსახურეობის შესყიდვის თაობაზე</w:t>
      </w:r>
    </w:p>
    <w:p w14:paraId="5DA10CD7" w14:textId="2AF84091"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665353">
        <w:rPr>
          <w:rFonts w:ascii="Sylfaen" w:hAnsi="Sylfaen" w:cs="Sylfaen"/>
          <w:b/>
          <w:sz w:val="20"/>
          <w:szCs w:val="20"/>
          <w:lang w:val="ka-GE"/>
        </w:rPr>
        <w:t>079</w:t>
      </w:r>
      <w:r w:rsidR="007778CE">
        <w:rPr>
          <w:rFonts w:ascii="Sylfaen" w:hAnsi="Sylfaen" w:cs="Sylfaen"/>
          <w:b/>
          <w:sz w:val="20"/>
          <w:szCs w:val="20"/>
          <w:lang w:val="ka-GE"/>
        </w:rPr>
        <w:t>-</w:t>
      </w:r>
      <w:r w:rsidR="007778CE">
        <w:rPr>
          <w:rFonts w:ascii="Sylfaen" w:hAnsi="Sylfaen" w:cs="Sylfaen"/>
          <w:b/>
          <w:sz w:val="20"/>
          <w:szCs w:val="20"/>
          <w:lang w:val="en-GB"/>
        </w:rPr>
        <w:t>BID-17</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68383FAE" w:rsidR="00D30223" w:rsidRDefault="00D30223" w:rsidP="00665C42">
      <w:pPr>
        <w:spacing w:after="0" w:line="360" w:lineRule="auto"/>
        <w:jc w:val="center"/>
        <w:rPr>
          <w:rFonts w:ascii="AcadNusx" w:hAnsi="AcadNusx"/>
          <w:b/>
        </w:rPr>
      </w:pPr>
    </w:p>
    <w:p w14:paraId="50EFE9F9" w14:textId="22ECBB0A" w:rsidR="00E33A8F" w:rsidRDefault="00E33A8F" w:rsidP="00665C42">
      <w:pPr>
        <w:spacing w:after="0" w:line="360" w:lineRule="auto"/>
        <w:jc w:val="center"/>
        <w:rPr>
          <w:rFonts w:ascii="AcadNusx" w:hAnsi="AcadNusx"/>
          <w:b/>
        </w:rPr>
      </w:pPr>
    </w:p>
    <w:p w14:paraId="6ED02301" w14:textId="18815E66" w:rsidR="00E33A8F" w:rsidRDefault="00E33A8F" w:rsidP="00665C42">
      <w:pPr>
        <w:spacing w:after="0" w:line="360" w:lineRule="auto"/>
        <w:jc w:val="center"/>
        <w:rPr>
          <w:rFonts w:ascii="AcadNusx" w:hAnsi="AcadNusx"/>
          <w:b/>
        </w:rPr>
      </w:pPr>
    </w:p>
    <w:p w14:paraId="360F23BB" w14:textId="77777777" w:rsidR="00E33A8F" w:rsidRDefault="00E33A8F"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2D7B5ADA" w14:textId="77777777" w:rsidR="00D30223" w:rsidRDefault="00D30223"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3278ACF7" w14:textId="77777777" w:rsidR="00665353" w:rsidRPr="00665353" w:rsidRDefault="00665353" w:rsidP="00665353">
      <w:pPr>
        <w:spacing w:line="240" w:lineRule="auto"/>
        <w:jc w:val="center"/>
        <w:rPr>
          <w:rFonts w:ascii="Sylfaen" w:hAnsi="Sylfaen"/>
          <w:b/>
          <w:bCs/>
          <w:lang w:val="ka-GE"/>
        </w:rPr>
      </w:pPr>
      <w:r w:rsidRPr="00665353">
        <w:rPr>
          <w:rFonts w:ascii="Sylfaen" w:hAnsi="Sylfaen"/>
          <w:b/>
          <w:bCs/>
          <w:lang w:val="ka-GE"/>
        </w:rPr>
        <w:t>კონკურსი ქ. თბილისის სხვადასხვა ქუჩების რეაბილიტაციის პროექტირების მომსახურეობის შესყიდვის თაობაზე</w:t>
      </w:r>
    </w:p>
    <w:p w14:paraId="118BBCF6" w14:textId="56A36EF4"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665353">
        <w:rPr>
          <w:rFonts w:ascii="Sylfaen" w:hAnsi="Sylfaen" w:cs="Sylfaen"/>
          <w:b/>
          <w:sz w:val="20"/>
          <w:szCs w:val="20"/>
          <w:lang w:val="ka-GE"/>
        </w:rPr>
        <w:t>079-</w:t>
      </w:r>
      <w:r w:rsidR="007778CE">
        <w:rPr>
          <w:rFonts w:ascii="Sylfaen" w:hAnsi="Sylfaen" w:cs="Sylfaen"/>
          <w:b/>
          <w:sz w:val="20"/>
          <w:szCs w:val="20"/>
          <w:lang w:val="en-GB"/>
        </w:rPr>
        <w:t>BID-17</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0E13A4FF" w14:textId="191F8FEC" w:rsidR="00713EFC" w:rsidRPr="00CA678C" w:rsidRDefault="00D30223" w:rsidP="00665353">
      <w:pPr>
        <w:spacing w:after="0" w:line="360" w:lineRule="auto"/>
        <w:ind w:firstLine="360"/>
        <w:jc w:val="both"/>
        <w:rPr>
          <w:rFonts w:ascii="Sylfaen" w:hAnsi="Sylfaen" w:cs="Arial"/>
          <w:b/>
          <w:bCs/>
          <w:sz w:val="20"/>
          <w:szCs w:val="20"/>
          <w:lang w:val="ka-GE"/>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r w:rsidRPr="005F0E4B">
        <w:rPr>
          <w:rFonts w:ascii="Sylfaen" w:hAnsi="Sylfaen" w:cs="Sylfaen"/>
          <w:sz w:val="20"/>
          <w:szCs w:val="20"/>
          <w:lang w:val="ka-GE"/>
        </w:rPr>
        <w:t>ჯორჯიან</w:t>
      </w:r>
      <w:r w:rsidRPr="005F0E4B">
        <w:rPr>
          <w:rFonts w:ascii="Sylfaen" w:hAnsi="Sylfaen"/>
          <w:sz w:val="20"/>
          <w:szCs w:val="20"/>
          <w:lang w:val="ka-GE"/>
        </w:rPr>
        <w:t xml:space="preserve"> </w:t>
      </w:r>
      <w:r w:rsidRPr="005F0E4B">
        <w:rPr>
          <w:rFonts w:ascii="Sylfaen" w:hAnsi="Sylfaen" w:cs="Sylfaen"/>
          <w:sz w:val="20"/>
          <w:szCs w:val="20"/>
          <w:lang w:val="ka-GE"/>
        </w:rPr>
        <w:t>უოთერ</w:t>
      </w:r>
      <w:r w:rsidRPr="005F0E4B">
        <w:rPr>
          <w:rFonts w:ascii="Sylfaen" w:hAnsi="Sylfaen"/>
          <w:sz w:val="20"/>
          <w:szCs w:val="20"/>
          <w:lang w:val="ka-GE"/>
        </w:rPr>
        <w:t xml:space="preserve"> </w:t>
      </w:r>
      <w:r w:rsidRPr="005F0E4B">
        <w:rPr>
          <w:rFonts w:ascii="Sylfaen" w:hAnsi="Sylfaen" w:cs="Sylfaen"/>
          <w:sz w:val="20"/>
          <w:szCs w:val="20"/>
          <w:lang w:val="ka-GE"/>
        </w:rPr>
        <w:t>ენდ</w:t>
      </w:r>
      <w:r w:rsidRPr="005F0E4B">
        <w:rPr>
          <w:rFonts w:ascii="Sylfaen" w:hAnsi="Sylfaen"/>
          <w:sz w:val="20"/>
          <w:szCs w:val="20"/>
          <w:lang w:val="ka-GE"/>
        </w:rPr>
        <w:t xml:space="preserve"> </w:t>
      </w:r>
      <w:r w:rsidRPr="005F0E4B">
        <w:rPr>
          <w:rFonts w:ascii="Sylfaen" w:hAnsi="Sylfaen" w:cs="Sylfaen"/>
          <w:sz w:val="20"/>
          <w:szCs w:val="20"/>
          <w:lang w:val="ka-GE"/>
        </w:rPr>
        <w:t>ფაუერი</w:t>
      </w:r>
      <w:r w:rsidRPr="005F0E4B">
        <w:rPr>
          <w:rFonts w:ascii="Sylfaen" w:hAnsi="Sylfaen" w:cs="Calibri"/>
          <w:sz w:val="20"/>
          <w:szCs w:val="20"/>
          <w:lang w:val="ka-GE"/>
        </w:rPr>
        <w:t>“</w:t>
      </w:r>
      <w:r w:rsidRPr="005F0E4B">
        <w:rPr>
          <w:rFonts w:ascii="Sylfaen" w:hAnsi="Sylfaen"/>
          <w:sz w:val="20"/>
          <w:szCs w:val="20"/>
          <w:lang w:val="ka-GE"/>
        </w:rPr>
        <w:t xml:space="preserve"> </w:t>
      </w:r>
      <w:r w:rsidR="00713EFC" w:rsidRPr="005F0E4B">
        <w:rPr>
          <w:rFonts w:ascii="Arial" w:hAnsi="Arial" w:cs="Arial"/>
          <w:sz w:val="20"/>
          <w:szCs w:val="20"/>
        </w:rPr>
        <w:t>(GWP)</w:t>
      </w:r>
      <w:r w:rsidR="00BB446B" w:rsidRPr="005F0E4B">
        <w:rPr>
          <w:rFonts w:ascii="Sylfaen" w:hAnsi="Sylfaen" w:cs="Arial"/>
          <w:sz w:val="20"/>
          <w:szCs w:val="20"/>
        </w:rPr>
        <w:t xml:space="preserve"> </w:t>
      </w:r>
      <w:r w:rsidR="005F0E4B" w:rsidRPr="005F0E4B">
        <w:rPr>
          <w:rFonts w:ascii="Sylfaen" w:hAnsi="Sylfaen" w:cs="Arial"/>
          <w:sz w:val="20"/>
          <w:szCs w:val="20"/>
          <w:lang w:val="ka-GE"/>
        </w:rPr>
        <w:t>ატარებს</w:t>
      </w:r>
      <w:r w:rsidR="005F0E4B" w:rsidRPr="005F0E4B">
        <w:rPr>
          <w:rFonts w:ascii="Sylfaen" w:hAnsi="Sylfaen" w:cs="Arial"/>
          <w:bCs/>
          <w:sz w:val="20"/>
          <w:szCs w:val="20"/>
          <w:lang w:val="ka-GE"/>
        </w:rPr>
        <w:t xml:space="preserve">  კონკურსს</w:t>
      </w:r>
      <w:r w:rsidR="00665353" w:rsidRPr="00665353">
        <w:rPr>
          <w:rFonts w:ascii="Sylfaen" w:hAnsi="Sylfaen" w:cs="Arial"/>
          <w:b/>
          <w:bCs/>
          <w:sz w:val="20"/>
          <w:szCs w:val="20"/>
          <w:lang w:val="ka-GE"/>
        </w:rPr>
        <w:t xml:space="preserve"> ქ. თბილისის სხვადასხვა ქუჩების რეაბილიტაციის პროექტირების მომსახურეობის </w:t>
      </w:r>
      <w:r w:rsidR="00665353">
        <w:rPr>
          <w:rFonts w:ascii="Sylfaen" w:hAnsi="Sylfaen" w:cs="Arial"/>
          <w:b/>
          <w:bCs/>
          <w:sz w:val="20"/>
          <w:szCs w:val="20"/>
          <w:lang w:val="ka-GE"/>
        </w:rPr>
        <w:t xml:space="preserve">შესყიდვის თაობაზე </w:t>
      </w: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p>
    <w:p w14:paraId="16505473" w14:textId="2FBDF5A5" w:rsidR="00677E39" w:rsidRPr="000B1C85" w:rsidRDefault="00D30223" w:rsidP="00677E39">
      <w:pPr>
        <w:spacing w:after="0" w:line="360" w:lineRule="auto"/>
        <w:ind w:firstLine="360"/>
        <w:jc w:val="both"/>
        <w:rPr>
          <w:rFonts w:ascii="Sylfaen" w:hAnsi="Sylfaen"/>
          <w:sz w:val="20"/>
          <w:szCs w:val="20"/>
          <w:lang w:val="ka-GE"/>
        </w:rPr>
      </w:pP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736A601C" w14:textId="1B27599D"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665353">
        <w:rPr>
          <w:rFonts w:ascii="Sylfaen" w:hAnsi="Sylfaen" w:cs="Sylfaen"/>
          <w:b/>
          <w:sz w:val="20"/>
          <w:szCs w:val="20"/>
          <w:lang w:val="ka-GE"/>
        </w:rPr>
        <w:t>079</w:t>
      </w:r>
      <w:r w:rsidR="007778CE">
        <w:rPr>
          <w:rFonts w:ascii="Sylfaen" w:hAnsi="Sylfaen" w:cs="Sylfaen"/>
          <w:b/>
          <w:sz w:val="20"/>
          <w:szCs w:val="20"/>
          <w:lang w:val="ka-GE"/>
        </w:rPr>
        <w:t>-</w:t>
      </w:r>
      <w:r w:rsidR="007778CE">
        <w:rPr>
          <w:rFonts w:ascii="Sylfaen" w:hAnsi="Sylfaen" w:cs="Sylfaen"/>
          <w:b/>
          <w:sz w:val="20"/>
          <w:szCs w:val="20"/>
          <w:lang w:val="en-GB"/>
        </w:rPr>
        <w:t>BID-17</w:t>
      </w:r>
    </w:p>
    <w:p w14:paraId="685E986B" w14:textId="6CF8A88F" w:rsidR="00087BFF" w:rsidRDefault="00D30223" w:rsidP="00087BFF">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CA678C">
        <w:rPr>
          <w:rFonts w:ascii="Sylfaen" w:hAnsi="Sylfaen"/>
          <w:b/>
          <w:sz w:val="20"/>
          <w:szCs w:val="20"/>
          <w:lang w:val="ka-GE"/>
        </w:rPr>
        <w:t>3</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63CF644E" w14:textId="77777777" w:rsidR="00087BFF" w:rsidRDefault="00087BFF" w:rsidP="00087BFF">
      <w:pPr>
        <w:spacing w:after="0" w:line="360" w:lineRule="auto"/>
        <w:ind w:firstLine="360"/>
        <w:jc w:val="both"/>
        <w:rPr>
          <w:rFonts w:ascii="Sylfaen" w:hAnsi="Sylfaen"/>
          <w:b/>
          <w:sz w:val="20"/>
          <w:szCs w:val="20"/>
          <w:lang w:val="ka-GE"/>
        </w:rPr>
      </w:pPr>
    </w:p>
    <w:p w14:paraId="57343226" w14:textId="77777777" w:rsidR="00665353" w:rsidRPr="003705D6" w:rsidRDefault="00665353" w:rsidP="00665353">
      <w:pPr>
        <w:numPr>
          <w:ilvl w:val="0"/>
          <w:numId w:val="23"/>
        </w:numPr>
        <w:spacing w:after="0" w:line="240" w:lineRule="auto"/>
        <w:rPr>
          <w:rFonts w:ascii="Sylfaen" w:hAnsi="Sylfaen" w:cs="Sylfaen"/>
          <w:bCs/>
          <w:sz w:val="20"/>
          <w:szCs w:val="20"/>
          <w:lang w:val="ka-GE"/>
        </w:rPr>
      </w:pPr>
      <w:r w:rsidRPr="002E6285">
        <w:rPr>
          <w:rFonts w:ascii="Sylfaen" w:hAnsi="Sylfaen" w:cs="Sylfaen"/>
          <w:b/>
          <w:sz w:val="20"/>
          <w:szCs w:val="20"/>
          <w:u w:val="single"/>
          <w:lang w:val="ka-GE"/>
        </w:rPr>
        <w:t xml:space="preserve">ლოტი: </w:t>
      </w:r>
      <w:r w:rsidRPr="003705D6">
        <w:rPr>
          <w:rFonts w:ascii="Sylfaen" w:hAnsi="Sylfaen" w:cs="Sylfaen"/>
          <w:b/>
          <w:bCs/>
          <w:sz w:val="20"/>
          <w:szCs w:val="20"/>
          <w:u w:val="single"/>
          <w:lang w:val="ka-GE"/>
        </w:rPr>
        <w:t>ქ. თბილისის სხვადასხვა ქუჩების რეაბილიტაციის პროექტირების მომსახურეობ</w:t>
      </w:r>
      <w:r>
        <w:rPr>
          <w:rFonts w:ascii="Sylfaen" w:hAnsi="Sylfaen" w:cs="Sylfaen"/>
          <w:b/>
          <w:bCs/>
          <w:sz w:val="20"/>
          <w:szCs w:val="20"/>
          <w:u w:val="single"/>
          <w:lang w:val="ka-GE"/>
        </w:rPr>
        <w:t>ა</w:t>
      </w:r>
    </w:p>
    <w:p w14:paraId="357E7D40" w14:textId="2A566D00" w:rsidR="00590522" w:rsidRDefault="00590522" w:rsidP="00CB730B">
      <w:pPr>
        <w:spacing w:after="0" w:line="240" w:lineRule="auto"/>
        <w:rPr>
          <w:rFonts w:ascii="Sylfaen" w:hAnsi="Sylfaen" w:cs="Sylfaen"/>
          <w:b/>
          <w:bCs/>
          <w:sz w:val="20"/>
          <w:szCs w:val="20"/>
          <w:u w:val="single"/>
          <w:lang w:val="ka-GE"/>
        </w:rPr>
      </w:pPr>
    </w:p>
    <w:p w14:paraId="50A0704A" w14:textId="77777777" w:rsidR="00590522" w:rsidRDefault="00590522" w:rsidP="00CB730B">
      <w:pPr>
        <w:spacing w:after="0" w:line="240" w:lineRule="auto"/>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054C1673"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665353">
        <w:rPr>
          <w:rFonts w:ascii="Sylfaen" w:hAnsi="Sylfaen"/>
          <w:b/>
          <w:sz w:val="20"/>
          <w:szCs w:val="20"/>
          <w:lang w:val="ka-GE"/>
        </w:rPr>
        <w:t>19</w:t>
      </w:r>
      <w:r w:rsidR="005F0E4B">
        <w:rPr>
          <w:rFonts w:ascii="Sylfaen" w:hAnsi="Sylfaen"/>
          <w:b/>
          <w:sz w:val="20"/>
          <w:szCs w:val="20"/>
          <w:lang w:val="ka-GE"/>
        </w:rPr>
        <w:t xml:space="preserve"> დეკემბერი</w:t>
      </w:r>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302948" w:rsidRPr="00580531">
        <w:rPr>
          <w:rFonts w:ascii="Sylfaen" w:hAnsi="Sylfaen"/>
          <w:b/>
          <w:sz w:val="20"/>
          <w:szCs w:val="20"/>
          <w:lang w:val="ka-GE"/>
        </w:rPr>
        <w:t>7</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lastRenderedPageBreak/>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52D1FBF1"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BB31ED" w14:textId="53E75EE6" w:rsidR="00590522" w:rsidRDefault="00590522" w:rsidP="00C41C03">
      <w:pPr>
        <w:spacing w:after="0" w:line="240" w:lineRule="auto"/>
        <w:rPr>
          <w:rFonts w:ascii="Sylfaen" w:hAnsi="Sylfaen"/>
          <w:b/>
          <w:sz w:val="20"/>
          <w:szCs w:val="20"/>
        </w:rPr>
      </w:pPr>
    </w:p>
    <w:p w14:paraId="2DAA9834" w14:textId="77777777" w:rsidR="00665353" w:rsidRDefault="00665353" w:rsidP="00665353">
      <w:pPr>
        <w:spacing w:after="0" w:line="240" w:lineRule="auto"/>
        <w:rPr>
          <w:rFonts w:ascii="Sylfaen" w:hAnsi="Sylfaen"/>
          <w:sz w:val="20"/>
          <w:szCs w:val="20"/>
          <w:lang w:val="ka-GE"/>
        </w:rPr>
      </w:pPr>
      <w:r w:rsidRPr="00445502">
        <w:rPr>
          <w:rFonts w:ascii="Sylfaen" w:hAnsi="Sylfaen"/>
          <w:sz w:val="20"/>
          <w:szCs w:val="20"/>
          <w:lang w:val="ka-GE"/>
        </w:rPr>
        <w:t>ტექნიკურ საკითხებზე</w:t>
      </w:r>
      <w:r>
        <w:rPr>
          <w:rFonts w:ascii="Sylfaen" w:hAnsi="Sylfaen"/>
          <w:sz w:val="20"/>
          <w:szCs w:val="20"/>
          <w:lang w:val="ka-GE"/>
        </w:rPr>
        <w:t xml:space="preserve"> საკონტაქტო პირი</w:t>
      </w:r>
      <w:r w:rsidRPr="00445502">
        <w:rPr>
          <w:rFonts w:ascii="Sylfaen" w:hAnsi="Sylfaen"/>
          <w:sz w:val="20"/>
          <w:szCs w:val="20"/>
          <w:lang w:val="ka-GE"/>
        </w:rPr>
        <w:t xml:space="preserve">: </w:t>
      </w:r>
      <w:r>
        <w:rPr>
          <w:rFonts w:ascii="Sylfaen" w:hAnsi="Sylfaen"/>
          <w:sz w:val="20"/>
          <w:szCs w:val="20"/>
          <w:lang w:val="ka-GE"/>
        </w:rPr>
        <w:t>სეით გულიაშვილი</w:t>
      </w:r>
      <w:r w:rsidRPr="00445502">
        <w:rPr>
          <w:rFonts w:ascii="Sylfaen" w:hAnsi="Sylfaen"/>
          <w:sz w:val="20"/>
          <w:szCs w:val="20"/>
          <w:lang w:val="ka-GE"/>
        </w:rPr>
        <w:br/>
        <w:t>ტელეფონი</w:t>
      </w:r>
      <w:r>
        <w:rPr>
          <w:rFonts w:ascii="Sylfaen" w:hAnsi="Sylfaen"/>
          <w:sz w:val="20"/>
          <w:szCs w:val="20"/>
          <w:lang w:val="ka-GE"/>
        </w:rPr>
        <w:t xml:space="preserve"> : 591 51 41 09</w:t>
      </w:r>
    </w:p>
    <w:p w14:paraId="607D130E" w14:textId="77777777" w:rsidR="005F0E4B" w:rsidRDefault="005F0E4B" w:rsidP="00C41C03">
      <w:pPr>
        <w:spacing w:after="0" w:line="360" w:lineRule="auto"/>
        <w:jc w:val="both"/>
        <w:rPr>
          <w:rFonts w:ascii="Sylfaen" w:hAnsi="Sylfaen"/>
          <w:sz w:val="20"/>
          <w:szCs w:val="20"/>
          <w:lang w:val="ka-GE"/>
        </w:rPr>
      </w:pPr>
    </w:p>
    <w:p w14:paraId="7C8295E0" w14:textId="77777777" w:rsidR="005F0E4B" w:rsidRDefault="005F0E4B" w:rsidP="00C41C03">
      <w:pPr>
        <w:spacing w:after="0" w:line="360" w:lineRule="auto"/>
        <w:jc w:val="both"/>
        <w:rPr>
          <w:rFonts w:ascii="Sylfaen" w:hAnsi="Sylfaen"/>
          <w:sz w:val="20"/>
          <w:szCs w:val="20"/>
          <w:lang w:val="ka-GE"/>
        </w:rPr>
      </w:pPr>
    </w:p>
    <w:p w14:paraId="3DBD5D0B" w14:textId="5DC8D43A" w:rsidR="00C41C03" w:rsidRPr="00580531" w:rsidRDefault="00C41C03" w:rsidP="00C41C03">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6E74CD62" w14:textId="591DB81E"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6B472B">
        <w:rPr>
          <w:rFonts w:ascii="Sylfaen" w:hAnsi="Sylfaen"/>
          <w:sz w:val="20"/>
          <w:szCs w:val="20"/>
          <w:lang w:val="ka-GE"/>
        </w:rPr>
        <w:t>ირაკლი ფცქიალაძე</w:t>
      </w:r>
    </w:p>
    <w:p w14:paraId="11F82C8E"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8D1F21D" w14:textId="2D9D68D5" w:rsidR="00E33A8F" w:rsidRPr="006B472B" w:rsidRDefault="00E33A8F" w:rsidP="00E33A8F">
      <w:pPr>
        <w:spacing w:after="0" w:line="360" w:lineRule="auto"/>
        <w:jc w:val="both"/>
        <w:rPr>
          <w:rFonts w:ascii="Sylfaen" w:hAnsi="Sylfaen"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r w:rsidR="006B472B">
        <w:rPr>
          <w:rFonts w:ascii="Sylfaen" w:hAnsi="Sylfaen"/>
          <w:sz w:val="20"/>
          <w:szCs w:val="20"/>
          <w:u w:val="single"/>
        </w:rPr>
        <w:t>iptskialadze@gwp.ge</w:t>
      </w:r>
    </w:p>
    <w:p w14:paraId="29423B06" w14:textId="23EB3C46" w:rsidR="00E33A8F" w:rsidRPr="00E10CC1" w:rsidRDefault="00E33A8F" w:rsidP="00E33A8F">
      <w:pPr>
        <w:spacing w:after="0" w:line="360" w:lineRule="auto"/>
        <w:jc w:val="both"/>
        <w:rPr>
          <w:rFonts w:ascii="Arial" w:hAnsi="Arial" w:cs="Arial"/>
          <w:sz w:val="20"/>
          <w:szCs w:val="20"/>
        </w:rPr>
      </w:pPr>
      <w:r>
        <w:rPr>
          <w:rFonts w:ascii="Sylfaen" w:hAnsi="Sylfaen"/>
          <w:sz w:val="20"/>
          <w:szCs w:val="20"/>
          <w:lang w:val="ka-GE"/>
        </w:rPr>
        <w:t>ტელ.</w:t>
      </w:r>
      <w:r w:rsidR="006B472B">
        <w:rPr>
          <w:rFonts w:ascii="Arial" w:hAnsi="Arial" w:cs="Arial"/>
          <w:sz w:val="20"/>
          <w:szCs w:val="20"/>
          <w:lang w:val="ka-GE"/>
        </w:rPr>
        <w:t>: +995 322 931111 (1149</w:t>
      </w:r>
      <w:r w:rsidRPr="00580531">
        <w:rPr>
          <w:rFonts w:ascii="Arial" w:hAnsi="Arial" w:cs="Arial"/>
          <w:sz w:val="20"/>
          <w:szCs w:val="20"/>
          <w:lang w:val="ka-GE"/>
        </w:rPr>
        <w:t xml:space="preserve">); </w:t>
      </w:r>
      <w:r w:rsidR="006B472B">
        <w:rPr>
          <w:rFonts w:ascii="Arial" w:hAnsi="Arial" w:cs="Arial"/>
          <w:sz w:val="20"/>
          <w:szCs w:val="20"/>
        </w:rPr>
        <w:t>593 18 22 52</w:t>
      </w:r>
    </w:p>
    <w:p w14:paraId="6CDF0BA6" w14:textId="77777777" w:rsidR="00E33A8F" w:rsidRDefault="00E33A8F" w:rsidP="00E33A8F">
      <w:pPr>
        <w:spacing w:after="0" w:line="240" w:lineRule="auto"/>
        <w:rPr>
          <w:rFonts w:ascii="Sylfaen" w:hAnsi="Sylfaen"/>
          <w:sz w:val="20"/>
          <w:szCs w:val="20"/>
          <w:lang w:val="ka-GE"/>
        </w:rPr>
      </w:pPr>
    </w:p>
    <w:p w14:paraId="43CEE188"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14:paraId="72AEEC8E"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BB5EEBC" w14:textId="77777777" w:rsidR="00E33A8F" w:rsidRPr="002906B2" w:rsidRDefault="00E33A8F" w:rsidP="00E33A8F">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8"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bookmarkStart w:id="0" w:name="_GoBack"/>
      <w:bookmarkEnd w:id="0"/>
    </w:p>
    <w:p w14:paraId="4D94728B"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lastRenderedPageBreak/>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lastRenderedPageBreak/>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02D4F89C" w:rsidR="008918CD" w:rsidRPr="00677E39"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lastRenderedPageBreak/>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32C38A79" w:rsidR="003C6F22" w:rsidRDefault="00B5452A" w:rsidP="00667B1F">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p w14:paraId="12A4024D" w14:textId="7D1FAC5C" w:rsidR="00BA3DAD" w:rsidRDefault="00BA3DAD" w:rsidP="00667B1F">
      <w:pPr>
        <w:rPr>
          <w:rFonts w:ascii="Sylfaen" w:hAnsi="Sylfaen"/>
          <w:i/>
          <w:iCs/>
          <w:sz w:val="20"/>
          <w:szCs w:val="20"/>
          <w:lang w:val="ka-GE"/>
        </w:rPr>
      </w:pPr>
    </w:p>
    <w:p w14:paraId="432431FE" w14:textId="02FCDD9E" w:rsidR="00BA3DAD" w:rsidRDefault="00BA3DAD" w:rsidP="00667B1F">
      <w:pPr>
        <w:rPr>
          <w:rFonts w:ascii="Sylfaen" w:hAnsi="Sylfaen"/>
          <w:i/>
          <w:iCs/>
          <w:sz w:val="20"/>
          <w:szCs w:val="20"/>
          <w:lang w:val="ka-GE"/>
        </w:rPr>
      </w:pPr>
    </w:p>
    <w:p w14:paraId="39CEAC59" w14:textId="5488A957" w:rsidR="00BA3DAD" w:rsidRDefault="00BA3DAD" w:rsidP="00667B1F">
      <w:pPr>
        <w:rPr>
          <w:rFonts w:ascii="Sylfaen" w:hAnsi="Sylfaen"/>
          <w:i/>
          <w:iCs/>
          <w:sz w:val="20"/>
          <w:szCs w:val="20"/>
          <w:lang w:val="ka-GE"/>
        </w:rPr>
      </w:pPr>
    </w:p>
    <w:sectPr w:rsidR="00BA3DAD"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F9F70" w14:textId="77777777" w:rsidR="002F4925" w:rsidRDefault="002F4925" w:rsidP="007902EA">
      <w:pPr>
        <w:spacing w:after="0" w:line="240" w:lineRule="auto"/>
      </w:pPr>
      <w:r>
        <w:separator/>
      </w:r>
    </w:p>
  </w:endnote>
  <w:endnote w:type="continuationSeparator" w:id="0">
    <w:p w14:paraId="76FA8D07" w14:textId="77777777" w:rsidR="002F4925" w:rsidRDefault="002F492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1C151CA" w:rsidR="004A3BD8" w:rsidRDefault="004A3BD8">
        <w:pPr>
          <w:pStyle w:val="Footer"/>
          <w:jc w:val="right"/>
        </w:pPr>
        <w:r>
          <w:fldChar w:fldCharType="begin"/>
        </w:r>
        <w:r>
          <w:instrText xml:space="preserve"> PAGE   \* MERGEFORMAT </w:instrText>
        </w:r>
        <w:r>
          <w:fldChar w:fldCharType="separate"/>
        </w:r>
        <w:r w:rsidR="00665353">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E2915" w14:textId="77777777" w:rsidR="002F4925" w:rsidRDefault="002F4925" w:rsidP="007902EA">
      <w:pPr>
        <w:spacing w:after="0" w:line="240" w:lineRule="auto"/>
      </w:pPr>
      <w:r>
        <w:separator/>
      </w:r>
    </w:p>
  </w:footnote>
  <w:footnote w:type="continuationSeparator" w:id="0">
    <w:p w14:paraId="6ADF844B" w14:textId="77777777" w:rsidR="002F4925" w:rsidRDefault="002F492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E1684" w14:textId="5E5EAD7A" w:rsidR="00665353" w:rsidRPr="00665353" w:rsidRDefault="004A3BD8" w:rsidP="00665353">
    <w:pPr>
      <w:spacing w:after="0" w:line="360" w:lineRule="auto"/>
      <w:jc w:val="right"/>
      <w:rPr>
        <w:rFonts w:ascii="Sylfaen" w:hAnsi="Sylfaen"/>
        <w:b/>
        <w:bCs/>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665353" w:rsidRPr="00665353">
      <w:rPr>
        <w:rFonts w:ascii="Sylfaen" w:hAnsi="Sylfaen"/>
        <w:b/>
        <w:bCs/>
        <w:sz w:val="18"/>
        <w:szCs w:val="18"/>
        <w:lang w:val="ka-GE"/>
      </w:rPr>
      <w:t xml:space="preserve">კონკურსი ქ. თბილისის სხვადასხვა ქუჩების რეაბილიტაციის პროექტირების </w:t>
    </w:r>
    <w:r w:rsidR="00665353">
      <w:rPr>
        <w:rFonts w:ascii="Sylfaen" w:hAnsi="Sylfaen"/>
        <w:b/>
        <w:bCs/>
        <w:sz w:val="18"/>
        <w:szCs w:val="18"/>
        <w:lang w:val="ka-GE"/>
      </w:rPr>
      <w:t>მომსახურეობის შესყიდვის თაობაზე</w:t>
    </w:r>
  </w:p>
  <w:p w14:paraId="6A7006B0" w14:textId="77777777" w:rsidR="00CA678C" w:rsidRPr="00CA678C" w:rsidRDefault="00CA678C" w:rsidP="00CA678C">
    <w:pPr>
      <w:spacing w:after="0" w:line="360" w:lineRule="auto"/>
      <w:jc w:val="right"/>
      <w:rPr>
        <w:rFonts w:ascii="Sylfaen" w:hAnsi="Sylfaen"/>
        <w:b/>
        <w:bCs/>
        <w:sz w:val="18"/>
        <w:szCs w:val="18"/>
        <w:lang w:val="ka-GE"/>
      </w:rPr>
    </w:pPr>
  </w:p>
  <w:p w14:paraId="35F8C763" w14:textId="77777777" w:rsidR="004A3BD8" w:rsidRPr="005F0E4B" w:rsidRDefault="004A3BD8" w:rsidP="005F0E4B">
    <w:pPr>
      <w:spacing w:after="0" w:line="360" w:lineRule="auto"/>
      <w:jc w:val="right"/>
      <w:rPr>
        <w:rFonts w:ascii="Sylfaen" w:hAnsi="Sylfaen"/>
        <w:b/>
        <w:bCs/>
        <w:sz w:val="18"/>
        <w:szCs w:val="18"/>
        <w:lang w:val="ka-GE"/>
      </w:rPr>
    </w:pPr>
  </w:p>
  <w:p w14:paraId="2405FA22" w14:textId="4977D696"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665353">
      <w:rPr>
        <w:rFonts w:ascii="Sylfaen" w:hAnsi="Sylfaen" w:cs="Sylfaen"/>
        <w:b/>
        <w:sz w:val="20"/>
        <w:szCs w:val="20"/>
        <w:lang w:val="ka-GE"/>
      </w:rPr>
      <w:t>079</w:t>
    </w:r>
    <w:r w:rsidR="007778CE">
      <w:rPr>
        <w:rFonts w:ascii="Sylfaen" w:hAnsi="Sylfaen" w:cs="Sylfaen"/>
        <w:b/>
        <w:sz w:val="20"/>
        <w:szCs w:val="20"/>
        <w:lang w:val="ka-GE"/>
      </w:rPr>
      <w:t>-</w:t>
    </w:r>
    <w:r w:rsidR="007778CE">
      <w:rPr>
        <w:rFonts w:ascii="Sylfaen" w:hAnsi="Sylfaen" w:cs="Sylfaen"/>
        <w:b/>
        <w:sz w:val="20"/>
        <w:szCs w:val="20"/>
        <w:lang w:val="en-GB"/>
      </w:rPr>
      <w:t>BID-17</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0"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1"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0"/>
  </w:num>
  <w:num w:numId="2">
    <w:abstractNumId w:val="0"/>
  </w:num>
  <w:num w:numId="3">
    <w:abstractNumId w:val="1"/>
  </w:num>
  <w:num w:numId="4">
    <w:abstractNumId w:val="22"/>
  </w:num>
  <w:num w:numId="5">
    <w:abstractNumId w:val="9"/>
  </w:num>
  <w:num w:numId="6">
    <w:abstractNumId w:val="4"/>
  </w:num>
  <w:num w:numId="7">
    <w:abstractNumId w:val="3"/>
  </w:num>
  <w:num w:numId="8">
    <w:abstractNumId w:val="17"/>
  </w:num>
  <w:num w:numId="9">
    <w:abstractNumId w:val="19"/>
  </w:num>
  <w:num w:numId="10">
    <w:abstractNumId w:val="11"/>
  </w:num>
  <w:num w:numId="11">
    <w:abstractNumId w:val="6"/>
  </w:num>
  <w:num w:numId="12">
    <w:abstractNumId w:val="8"/>
  </w:num>
  <w:num w:numId="13">
    <w:abstractNumId w:val="16"/>
  </w:num>
  <w:num w:numId="14">
    <w:abstractNumId w:val="12"/>
  </w:num>
  <w:num w:numId="15">
    <w:abstractNumId w:val="7"/>
  </w:num>
  <w:num w:numId="16">
    <w:abstractNumId w:val="18"/>
  </w:num>
  <w:num w:numId="17">
    <w:abstractNumId w:val="14"/>
  </w:num>
  <w:num w:numId="18">
    <w:abstractNumId w:val="13"/>
  </w:num>
  <w:num w:numId="19">
    <w:abstractNumId w:val="5"/>
  </w:num>
  <w:num w:numId="20">
    <w:abstractNumId w:val="2"/>
  </w:num>
  <w:num w:numId="21">
    <w:abstractNumId w:val="21"/>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31452"/>
    <w:rsid w:val="00046082"/>
    <w:rsid w:val="0004786C"/>
    <w:rsid w:val="00051E54"/>
    <w:rsid w:val="0005435C"/>
    <w:rsid w:val="00064AB9"/>
    <w:rsid w:val="00081D42"/>
    <w:rsid w:val="00087BFF"/>
    <w:rsid w:val="00092A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B12"/>
    <w:rsid w:val="001E0606"/>
    <w:rsid w:val="00202451"/>
    <w:rsid w:val="002056E8"/>
    <w:rsid w:val="00207B93"/>
    <w:rsid w:val="0021503D"/>
    <w:rsid w:val="00216B88"/>
    <w:rsid w:val="002319CA"/>
    <w:rsid w:val="00237416"/>
    <w:rsid w:val="00241768"/>
    <w:rsid w:val="002468A9"/>
    <w:rsid w:val="0025658B"/>
    <w:rsid w:val="002568CE"/>
    <w:rsid w:val="00257F36"/>
    <w:rsid w:val="00266CA0"/>
    <w:rsid w:val="00275958"/>
    <w:rsid w:val="002778A0"/>
    <w:rsid w:val="0029272A"/>
    <w:rsid w:val="002B6635"/>
    <w:rsid w:val="002B6F69"/>
    <w:rsid w:val="002C066E"/>
    <w:rsid w:val="002C21C7"/>
    <w:rsid w:val="002D06EE"/>
    <w:rsid w:val="002D1E74"/>
    <w:rsid w:val="002D611B"/>
    <w:rsid w:val="002F4925"/>
    <w:rsid w:val="003011B3"/>
    <w:rsid w:val="00302948"/>
    <w:rsid w:val="00303697"/>
    <w:rsid w:val="00316C88"/>
    <w:rsid w:val="00320878"/>
    <w:rsid w:val="0033101C"/>
    <w:rsid w:val="00356255"/>
    <w:rsid w:val="00357317"/>
    <w:rsid w:val="003573F4"/>
    <w:rsid w:val="00385373"/>
    <w:rsid w:val="003859BA"/>
    <w:rsid w:val="00387AB5"/>
    <w:rsid w:val="003A4DAA"/>
    <w:rsid w:val="003B460D"/>
    <w:rsid w:val="003B5A5E"/>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74D92"/>
    <w:rsid w:val="00483B17"/>
    <w:rsid w:val="0048659C"/>
    <w:rsid w:val="00497393"/>
    <w:rsid w:val="004A3BD8"/>
    <w:rsid w:val="004B09C9"/>
    <w:rsid w:val="004D3679"/>
    <w:rsid w:val="004D3D1C"/>
    <w:rsid w:val="004D58CE"/>
    <w:rsid w:val="004D747F"/>
    <w:rsid w:val="00544856"/>
    <w:rsid w:val="005553C3"/>
    <w:rsid w:val="00580531"/>
    <w:rsid w:val="005832A4"/>
    <w:rsid w:val="00583B48"/>
    <w:rsid w:val="00586056"/>
    <w:rsid w:val="00586C84"/>
    <w:rsid w:val="00590522"/>
    <w:rsid w:val="00595E4B"/>
    <w:rsid w:val="005C14A4"/>
    <w:rsid w:val="005D3B83"/>
    <w:rsid w:val="005E05B1"/>
    <w:rsid w:val="005F0E4B"/>
    <w:rsid w:val="00610FC8"/>
    <w:rsid w:val="006267A2"/>
    <w:rsid w:val="00632910"/>
    <w:rsid w:val="00633210"/>
    <w:rsid w:val="00634B58"/>
    <w:rsid w:val="00661B3E"/>
    <w:rsid w:val="00661DBC"/>
    <w:rsid w:val="00665219"/>
    <w:rsid w:val="00665353"/>
    <w:rsid w:val="00665C42"/>
    <w:rsid w:val="00667B1F"/>
    <w:rsid w:val="00670B37"/>
    <w:rsid w:val="00674470"/>
    <w:rsid w:val="00674F71"/>
    <w:rsid w:val="00677E39"/>
    <w:rsid w:val="00681B23"/>
    <w:rsid w:val="00692B13"/>
    <w:rsid w:val="006A256D"/>
    <w:rsid w:val="006A3D31"/>
    <w:rsid w:val="006A7B2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1634F"/>
    <w:rsid w:val="00833770"/>
    <w:rsid w:val="0083614B"/>
    <w:rsid w:val="008374C0"/>
    <w:rsid w:val="008401B6"/>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D0BA1"/>
    <w:rsid w:val="008E16DA"/>
    <w:rsid w:val="008E3D20"/>
    <w:rsid w:val="008F419D"/>
    <w:rsid w:val="0090279D"/>
    <w:rsid w:val="00913646"/>
    <w:rsid w:val="00922889"/>
    <w:rsid w:val="0092664D"/>
    <w:rsid w:val="009567A7"/>
    <w:rsid w:val="009621F5"/>
    <w:rsid w:val="009804B1"/>
    <w:rsid w:val="00985307"/>
    <w:rsid w:val="0099130F"/>
    <w:rsid w:val="0099429F"/>
    <w:rsid w:val="00997CB4"/>
    <w:rsid w:val="009A2F37"/>
    <w:rsid w:val="009A7535"/>
    <w:rsid w:val="009C5EE2"/>
    <w:rsid w:val="009C7B5B"/>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804C4"/>
    <w:rsid w:val="00A935AC"/>
    <w:rsid w:val="00AC494C"/>
    <w:rsid w:val="00AE4033"/>
    <w:rsid w:val="00AE77E5"/>
    <w:rsid w:val="00AF56A2"/>
    <w:rsid w:val="00B07BFB"/>
    <w:rsid w:val="00B110A0"/>
    <w:rsid w:val="00B137F3"/>
    <w:rsid w:val="00B156A3"/>
    <w:rsid w:val="00B23313"/>
    <w:rsid w:val="00B30838"/>
    <w:rsid w:val="00B42689"/>
    <w:rsid w:val="00B47896"/>
    <w:rsid w:val="00B47D4C"/>
    <w:rsid w:val="00B5452A"/>
    <w:rsid w:val="00B830F8"/>
    <w:rsid w:val="00B942E0"/>
    <w:rsid w:val="00B97F4F"/>
    <w:rsid w:val="00BA3DAD"/>
    <w:rsid w:val="00BB0F01"/>
    <w:rsid w:val="00BB446B"/>
    <w:rsid w:val="00BC364F"/>
    <w:rsid w:val="00BE0965"/>
    <w:rsid w:val="00BE187B"/>
    <w:rsid w:val="00BE3060"/>
    <w:rsid w:val="00BF5EFE"/>
    <w:rsid w:val="00C01CD2"/>
    <w:rsid w:val="00C06F22"/>
    <w:rsid w:val="00C12270"/>
    <w:rsid w:val="00C14986"/>
    <w:rsid w:val="00C14D7A"/>
    <w:rsid w:val="00C40C8C"/>
    <w:rsid w:val="00C41C03"/>
    <w:rsid w:val="00C55BCF"/>
    <w:rsid w:val="00C67999"/>
    <w:rsid w:val="00C73981"/>
    <w:rsid w:val="00C761CC"/>
    <w:rsid w:val="00C91AFC"/>
    <w:rsid w:val="00C9205D"/>
    <w:rsid w:val="00CA4A83"/>
    <w:rsid w:val="00CA54EE"/>
    <w:rsid w:val="00CA678C"/>
    <w:rsid w:val="00CB2B75"/>
    <w:rsid w:val="00CB730B"/>
    <w:rsid w:val="00CB736E"/>
    <w:rsid w:val="00CC3C0A"/>
    <w:rsid w:val="00CD3EA4"/>
    <w:rsid w:val="00CE1D05"/>
    <w:rsid w:val="00CE1D66"/>
    <w:rsid w:val="00CF1EF9"/>
    <w:rsid w:val="00CF4119"/>
    <w:rsid w:val="00CF4F77"/>
    <w:rsid w:val="00D1186B"/>
    <w:rsid w:val="00D13C42"/>
    <w:rsid w:val="00D150F5"/>
    <w:rsid w:val="00D20CC6"/>
    <w:rsid w:val="00D30223"/>
    <w:rsid w:val="00D374EE"/>
    <w:rsid w:val="00D43A2F"/>
    <w:rsid w:val="00D51D10"/>
    <w:rsid w:val="00D57017"/>
    <w:rsid w:val="00D624C5"/>
    <w:rsid w:val="00D7281B"/>
    <w:rsid w:val="00D80CDB"/>
    <w:rsid w:val="00D8245F"/>
    <w:rsid w:val="00D95A0F"/>
    <w:rsid w:val="00D96566"/>
    <w:rsid w:val="00DA4009"/>
    <w:rsid w:val="00DB4D6B"/>
    <w:rsid w:val="00DB77E8"/>
    <w:rsid w:val="00DC2AA1"/>
    <w:rsid w:val="00DC4440"/>
    <w:rsid w:val="00DC6664"/>
    <w:rsid w:val="00DC708C"/>
    <w:rsid w:val="00DD1F94"/>
    <w:rsid w:val="00DE3BA9"/>
    <w:rsid w:val="00DE5016"/>
    <w:rsid w:val="00DF0E2A"/>
    <w:rsid w:val="00DF5F26"/>
    <w:rsid w:val="00E00D0C"/>
    <w:rsid w:val="00E123C2"/>
    <w:rsid w:val="00E2134C"/>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4223"/>
    <w:rsid w:val="00E95292"/>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akalashvili@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B082294A-A6BE-42C5-9979-DB69BE566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843</Words>
  <Characters>4809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Irakli Ptskialadze</cp:lastModifiedBy>
  <cp:revision>11</cp:revision>
  <cp:lastPrinted>2015-07-27T06:36:00Z</cp:lastPrinted>
  <dcterms:created xsi:type="dcterms:W3CDTF">2017-11-13T09:28:00Z</dcterms:created>
  <dcterms:modified xsi:type="dcterms:W3CDTF">2017-12-12T11:48:00Z</dcterms:modified>
</cp:coreProperties>
</file>